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AE22" w14:textId="5408F21B" w:rsidR="007B53F4" w:rsidRDefault="007B53F4" w:rsidP="007B53F4">
      <w:pPr>
        <w:pStyle w:val="Naslov1"/>
        <w:ind w:left="5760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Obrazec št. </w:t>
      </w:r>
      <w:r w:rsidR="00547ECE">
        <w:rPr>
          <w:rFonts w:ascii="Arial" w:hAnsi="Arial" w:cs="Arial"/>
          <w:color w:val="000000" w:themeColor="text1"/>
          <w:sz w:val="20"/>
          <w:szCs w:val="20"/>
        </w:rPr>
        <w:t>8</w:t>
      </w:r>
    </w:p>
    <w:p w14:paraId="5E64091D" w14:textId="6C6935FA" w:rsidR="004E5A57" w:rsidRDefault="007B53F4" w:rsidP="007B53F4">
      <w:pPr>
        <w:pStyle w:val="Naslov1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B53F4">
        <w:rPr>
          <w:rFonts w:ascii="Arial" w:hAnsi="Arial" w:cs="Arial"/>
          <w:color w:val="000000" w:themeColor="text1"/>
          <w:sz w:val="20"/>
          <w:szCs w:val="20"/>
        </w:rPr>
        <w:t>Izjava o izpolnjevanju kadrovskih zahtev</w:t>
      </w:r>
    </w:p>
    <w:p w14:paraId="0FC41F36" w14:textId="77777777" w:rsidR="007B53F4" w:rsidRPr="007B53F4" w:rsidRDefault="007B53F4">
      <w:pPr>
        <w:rPr>
          <w:rFonts w:ascii="Arial" w:hAnsi="Arial" w:cs="Arial"/>
          <w:sz w:val="20"/>
          <w:szCs w:val="20"/>
        </w:rPr>
      </w:pPr>
    </w:p>
    <w:p w14:paraId="3EBE86CF" w14:textId="7917592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Zadeva: Javno naročilo št. JKPG-JN10/2025</w:t>
      </w:r>
    </w:p>
    <w:p w14:paraId="2E4694E8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Predmet: Servisiranje težkih in srednje težkih tovornih vozil</w:t>
      </w:r>
    </w:p>
    <w:p w14:paraId="68B11A3E" w14:textId="77777777" w:rsidR="004E5A57" w:rsidRPr="007B53F4" w:rsidRDefault="007B53F4" w:rsidP="007B53F4">
      <w:pPr>
        <w:spacing w:after="0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Ponudnik:</w:t>
      </w:r>
    </w:p>
    <w:p w14:paraId="6D48B215" w14:textId="77777777" w:rsidR="004E5A57" w:rsidRPr="007B53F4" w:rsidRDefault="007B53F4" w:rsidP="007B53F4">
      <w:pPr>
        <w:spacing w:after="0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Naziv: _________________________________________</w:t>
      </w:r>
    </w:p>
    <w:p w14:paraId="3683D451" w14:textId="77777777" w:rsidR="007B53F4" w:rsidRDefault="007B53F4">
      <w:pPr>
        <w:rPr>
          <w:rFonts w:ascii="Arial" w:hAnsi="Arial" w:cs="Arial"/>
          <w:sz w:val="20"/>
          <w:szCs w:val="20"/>
        </w:rPr>
      </w:pPr>
    </w:p>
    <w:p w14:paraId="4BFE287C" w14:textId="3520630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V skladu z zahtevami razpisne dokumentacije za javno naročilo, ki ga je objavilo Javno komunalno podjetje Grosuplje d.o.o., izjavljamo naslednje:</w:t>
      </w:r>
    </w:p>
    <w:p w14:paraId="70640079" w14:textId="106B39D0" w:rsidR="004E5A57" w:rsidRPr="007B53F4" w:rsidRDefault="007B53F4">
      <w:pPr>
        <w:pStyle w:val="Otevilenseznam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Ponudnik ima na dan oddaje ponudbe zaposlenih najmanj dva (2) izkušena mehanika, ki sta usposobljena za izvajanje storitev servisiranja težkih in srednje težkih vozil.</w:t>
      </w:r>
    </w:p>
    <w:p w14:paraId="47732395" w14:textId="582A194B" w:rsidR="004E5A57" w:rsidRPr="007B53F4" w:rsidRDefault="007B53F4">
      <w:pPr>
        <w:pStyle w:val="Otevilenseznam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Vsaj en (1) mehanik ima najmanj tri (3) leta delovnih izkušenj pri servisiranju tovornih in delovnih vozil.</w:t>
      </w:r>
    </w:p>
    <w:p w14:paraId="2728EE43" w14:textId="0687DB5B" w:rsidR="004E5A57" w:rsidRPr="007B53F4" w:rsidRDefault="007B53F4">
      <w:pPr>
        <w:pStyle w:val="Otevilenseznam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Zaposleni, ki izvajajo storitve, so ustrezno poklicno usposobljeni in imajo znanja s področja:</w:t>
      </w:r>
    </w:p>
    <w:p w14:paraId="68493FBA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• mehanike</w:t>
      </w:r>
      <w:r w:rsidRPr="007B53F4">
        <w:rPr>
          <w:rFonts w:ascii="Arial" w:hAnsi="Arial" w:cs="Arial"/>
          <w:sz w:val="20"/>
          <w:szCs w:val="20"/>
        </w:rPr>
        <w:br/>
        <w:t>• elektrike in elektronike vozil</w:t>
      </w:r>
      <w:r w:rsidRPr="007B53F4">
        <w:rPr>
          <w:rFonts w:ascii="Arial" w:hAnsi="Arial" w:cs="Arial"/>
          <w:sz w:val="20"/>
          <w:szCs w:val="20"/>
        </w:rPr>
        <w:br/>
        <w:t>• hidravlike in pnevmatike</w:t>
      </w:r>
      <w:r w:rsidRPr="007B53F4">
        <w:rPr>
          <w:rFonts w:ascii="Arial" w:hAnsi="Arial" w:cs="Arial"/>
          <w:sz w:val="20"/>
          <w:szCs w:val="20"/>
        </w:rPr>
        <w:br/>
        <w:t>• uporabe diagnostične opreme</w:t>
      </w:r>
    </w:p>
    <w:p w14:paraId="5D1EB609" w14:textId="77777777" w:rsidR="004E5A57" w:rsidRPr="007B53F4" w:rsidRDefault="007B53F4">
      <w:pPr>
        <w:pStyle w:val="Otevilenseznam"/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 xml:space="preserve">4. Ponudnik se zavezuje, da bo </w:t>
      </w:r>
      <w:r w:rsidRPr="007B53F4">
        <w:rPr>
          <w:rFonts w:ascii="Arial" w:hAnsi="Arial" w:cs="Arial"/>
          <w:sz w:val="20"/>
          <w:szCs w:val="20"/>
          <w:u w:val="single"/>
        </w:rPr>
        <w:t>na zahtevo naročnika</w:t>
      </w:r>
      <w:r w:rsidRPr="007B53F4">
        <w:rPr>
          <w:rFonts w:ascii="Arial" w:hAnsi="Arial" w:cs="Arial"/>
          <w:sz w:val="20"/>
          <w:szCs w:val="20"/>
        </w:rPr>
        <w:t xml:space="preserve"> predložil:</w:t>
      </w:r>
    </w:p>
    <w:p w14:paraId="7E3A4D95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• kopije dokazil o zaposlitvi (npr. M1/M2 obrazci)</w:t>
      </w:r>
      <w:r w:rsidRPr="007B53F4">
        <w:rPr>
          <w:rFonts w:ascii="Arial" w:hAnsi="Arial" w:cs="Arial"/>
          <w:sz w:val="20"/>
          <w:szCs w:val="20"/>
        </w:rPr>
        <w:br/>
        <w:t>• izjave ali življenjepise mehanikov</w:t>
      </w:r>
      <w:r w:rsidRPr="007B53F4">
        <w:rPr>
          <w:rFonts w:ascii="Arial" w:hAnsi="Arial" w:cs="Arial"/>
          <w:sz w:val="20"/>
          <w:szCs w:val="20"/>
        </w:rPr>
        <w:br/>
        <w:t>• potrdila o izkušnjah in usposabljanjih</w:t>
      </w:r>
    </w:p>
    <w:p w14:paraId="1DBF56ED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Zavedamo se, da neresnična izjava pomeni razlog za izključitev iz postopka oddaje javnega naročila in prevzemamo kazensko in materialno odgovornost za točnost navedenih podatkov.</w:t>
      </w:r>
    </w:p>
    <w:p w14:paraId="50767712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br/>
        <w:t>V kraju _____________, dne _______________ 2025</w:t>
      </w:r>
    </w:p>
    <w:p w14:paraId="6BC2D77C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br/>
        <w:t>Podpis zakonitega zastopnika:</w:t>
      </w:r>
    </w:p>
    <w:p w14:paraId="2CD1AA1B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_______________________________</w:t>
      </w:r>
    </w:p>
    <w:p w14:paraId="0277A39B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(ime in priimek, funkcija, podpis)</w:t>
      </w:r>
    </w:p>
    <w:p w14:paraId="42CC23F6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br/>
        <w:t>Žig (če se uporablja):</w:t>
      </w:r>
    </w:p>
    <w:p w14:paraId="2C8C661E" w14:textId="77777777" w:rsidR="004E5A57" w:rsidRPr="007B53F4" w:rsidRDefault="007B53F4">
      <w:pPr>
        <w:rPr>
          <w:rFonts w:ascii="Arial" w:hAnsi="Arial" w:cs="Arial"/>
          <w:sz w:val="20"/>
          <w:szCs w:val="20"/>
        </w:rPr>
      </w:pPr>
      <w:r w:rsidRPr="007B53F4">
        <w:rPr>
          <w:rFonts w:ascii="Arial" w:hAnsi="Arial" w:cs="Arial"/>
          <w:sz w:val="20"/>
          <w:szCs w:val="20"/>
        </w:rPr>
        <w:t>_______________________________</w:t>
      </w:r>
    </w:p>
    <w:sectPr w:rsidR="004E5A57" w:rsidRPr="007B53F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410BFB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4683538">
    <w:abstractNumId w:val="8"/>
  </w:num>
  <w:num w:numId="2" w16cid:durableId="1426803946">
    <w:abstractNumId w:val="6"/>
  </w:num>
  <w:num w:numId="3" w16cid:durableId="2020887840">
    <w:abstractNumId w:val="5"/>
  </w:num>
  <w:num w:numId="4" w16cid:durableId="1545602345">
    <w:abstractNumId w:val="4"/>
  </w:num>
  <w:num w:numId="5" w16cid:durableId="2130010536">
    <w:abstractNumId w:val="7"/>
  </w:num>
  <w:num w:numId="6" w16cid:durableId="700782853">
    <w:abstractNumId w:val="3"/>
  </w:num>
  <w:num w:numId="7" w16cid:durableId="483819364">
    <w:abstractNumId w:val="2"/>
  </w:num>
  <w:num w:numId="8" w16cid:durableId="17584026">
    <w:abstractNumId w:val="1"/>
  </w:num>
  <w:num w:numId="9" w16cid:durableId="22563947">
    <w:abstractNumId w:val="0"/>
  </w:num>
  <w:num w:numId="10" w16cid:durableId="483813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91E08"/>
    <w:rsid w:val="0029639D"/>
    <w:rsid w:val="002D779E"/>
    <w:rsid w:val="00326F90"/>
    <w:rsid w:val="0037353A"/>
    <w:rsid w:val="004E5A57"/>
    <w:rsid w:val="00547ECE"/>
    <w:rsid w:val="007B53F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AED5F"/>
  <w14:defaultImageDpi w14:val="300"/>
  <w15:docId w15:val="{F144FFCD-AD7C-4E68-B10B-BCC887E23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SABINA ROŠTAN</cp:lastModifiedBy>
  <cp:revision>4</cp:revision>
  <dcterms:created xsi:type="dcterms:W3CDTF">2025-07-23T07:01:00Z</dcterms:created>
  <dcterms:modified xsi:type="dcterms:W3CDTF">2025-07-23T10:30:00Z</dcterms:modified>
  <cp:category/>
</cp:coreProperties>
</file>